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64ABB5CB" w:rsidR="007866F0" w:rsidRDefault="00B032EA" w:rsidP="00B032EA">
      <w:pPr>
        <w:pStyle w:val="Heading1titel"/>
        <w:pBdr>
          <w:bottom w:val="single" w:sz="6" w:space="1" w:color="auto"/>
        </w:pBdr>
      </w:pPr>
      <w:r w:rsidRPr="000271DB">
        <w:t>Bijlage</w:t>
      </w:r>
      <w:r>
        <w:t xml:space="preserve"> </w:t>
      </w:r>
      <w:sdt>
        <w:sdtPr>
          <w:rPr>
            <w:highlight w:val="lightGray"/>
          </w:rPr>
          <w:id w:val="966386016"/>
          <w:placeholder>
            <w:docPart w:val="DefaultPlaceholder_-1854013440"/>
          </w:placeholder>
          <w:text/>
        </w:sdtPr>
        <w:sdtEndPr/>
        <w:sdtContent>
          <w:r w:rsidR="00A068FC">
            <w:rPr>
              <w:highlight w:val="lightGray"/>
            </w:rPr>
            <w:t>4</w:t>
          </w:r>
        </w:sdtContent>
      </w:sdt>
      <w:r>
        <w:t xml:space="preserve"> – </w:t>
      </w:r>
      <w:r w:rsidRPr="00B642A5">
        <w:t>Verklaring</w:t>
      </w:r>
      <w:r>
        <w:t xml:space="preserve"> Kerncompetenties</w:t>
      </w:r>
    </w:p>
    <w:p w14:paraId="46BA0E9F" w14:textId="77777777" w:rsidR="00EF4603" w:rsidRDefault="00EF4603" w:rsidP="007D4137">
      <w:pPr>
        <w:jc w:val="both"/>
      </w:pPr>
    </w:p>
    <w:p w14:paraId="6C293B80" w14:textId="1B52890F" w:rsidR="004E0145" w:rsidRPr="00B02404" w:rsidRDefault="004E0145" w:rsidP="004E0145">
      <w:pPr>
        <w:spacing w:line="240" w:lineRule="auto"/>
        <w:jc w:val="both"/>
        <w:rPr>
          <w:b/>
          <w:bCs/>
          <w:sz w:val="22"/>
          <w:szCs w:val="22"/>
        </w:rPr>
      </w:pPr>
      <w:r w:rsidRPr="00B02404">
        <w:rPr>
          <w:b/>
          <w:bCs/>
          <w:sz w:val="22"/>
          <w:szCs w:val="22"/>
        </w:rPr>
        <w:t xml:space="preserve">Betreft: Europese aanbestedingsprocedure </w:t>
      </w:r>
      <w:sdt>
        <w:sdtPr>
          <w:rPr>
            <w:b/>
            <w:bCs/>
            <w:sz w:val="22"/>
            <w:szCs w:val="22"/>
            <w:highlight w:val="lightGray"/>
          </w:rPr>
          <w:id w:val="-272861993"/>
          <w:placeholder>
            <w:docPart w:val="70FD3E2341B84B91BFF98D106E19B8A4"/>
          </w:placeholder>
          <w:text/>
        </w:sdtPr>
        <w:sdtEndPr/>
        <w:sdtContent>
          <w:r w:rsidR="0015054E">
            <w:rPr>
              <w:b/>
              <w:bCs/>
              <w:sz w:val="22"/>
              <w:szCs w:val="22"/>
              <w:highlight w:val="lightGray"/>
            </w:rPr>
            <w:t xml:space="preserve">Arbodienstverlening en PMO - perceel </w:t>
          </w:r>
          <w:r w:rsidR="00DE579A">
            <w:rPr>
              <w:b/>
              <w:bCs/>
              <w:sz w:val="22"/>
              <w:szCs w:val="22"/>
              <w:highlight w:val="lightGray"/>
            </w:rPr>
            <w:t>2</w:t>
          </w:r>
        </w:sdtContent>
      </w:sdt>
    </w:p>
    <w:p w14:paraId="5E62FE0C" w14:textId="77777777" w:rsidR="00EF4603" w:rsidRDefault="00EF4603" w:rsidP="007D4137">
      <w:pPr>
        <w:jc w:val="both"/>
      </w:pPr>
    </w:p>
    <w:p w14:paraId="5E212C0A" w14:textId="18116143" w:rsidR="007D4137" w:rsidRDefault="006B2097" w:rsidP="007D4137">
      <w:pPr>
        <w:jc w:val="both"/>
      </w:pPr>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7D4137">
      <w:pPr>
        <w:jc w:val="both"/>
      </w:pPr>
    </w:p>
    <w:p w14:paraId="7BEE44E5" w14:textId="41981E4D" w:rsidR="007B6342" w:rsidRDefault="007B6342" w:rsidP="00DE579A">
      <w:pPr>
        <w:jc w:val="both"/>
        <w:rPr>
          <w:b/>
          <w:bCs/>
        </w:rPr>
      </w:pPr>
      <w:r>
        <w:rPr>
          <w:b/>
          <w:bCs/>
        </w:rPr>
        <w:t>Gevraagde kerncompetenties</w:t>
      </w:r>
    </w:p>
    <w:p w14:paraId="421324F3" w14:textId="483800B0" w:rsidR="00DE579A" w:rsidRDefault="00DE579A" w:rsidP="00DE579A">
      <w:pPr>
        <w:jc w:val="both"/>
      </w:pPr>
      <w:r w:rsidRPr="00DE579A">
        <w:t>Inschrijver dient in de periode van drie (3) jaar voorafgaande aan de uiterlijke datum van Inschrijving (zie paragraaf 1.4) op een vakkundige en regelmatige wijze naar tevredenheid van de Opdrachtgever te hebben uitgevoerd en opgeleverd</w:t>
      </w:r>
      <w:r>
        <w:t>:</w:t>
      </w:r>
    </w:p>
    <w:p w14:paraId="74A8E99F" w14:textId="23B1C8BA" w:rsidR="00DE579A" w:rsidRPr="00DE579A" w:rsidRDefault="00DE579A" w:rsidP="00DE579A">
      <w:pPr>
        <w:pStyle w:val="Lijstalinea"/>
        <w:numPr>
          <w:ilvl w:val="0"/>
          <w:numId w:val="22"/>
        </w:numPr>
        <w:jc w:val="both"/>
      </w:pPr>
      <w:r w:rsidRPr="00DE579A">
        <w:t xml:space="preserve">Ten minste één opdracht op het gebied van de voorbereiding, uitvoer en nazorg (rapportage &amp; evaluatie) van een PMO uitgevoerd bij een </w:t>
      </w:r>
      <w:r w:rsidR="00382C26">
        <w:rPr>
          <w:color w:val="FF0000"/>
        </w:rPr>
        <w:t>(semi-)</w:t>
      </w:r>
      <w:r w:rsidRPr="00DE579A">
        <w:t xml:space="preserve">overheidsinstantie voor minimaal </w:t>
      </w:r>
      <w:r w:rsidR="00A068FC">
        <w:t>7</w:t>
      </w:r>
      <w:r w:rsidRPr="00DE579A">
        <w:t xml:space="preserve">00 medewerkers. </w:t>
      </w:r>
    </w:p>
    <w:p w14:paraId="11C23427" w14:textId="77777777" w:rsidR="007B6342" w:rsidRDefault="007B6342" w:rsidP="007B6342">
      <w:pPr>
        <w:jc w:val="both"/>
      </w:pPr>
    </w:p>
    <w:p w14:paraId="20E26F36" w14:textId="4E9E5B70" w:rsidR="007B6342" w:rsidRDefault="007B6342" w:rsidP="007B6342">
      <w:pPr>
        <w:jc w:val="both"/>
        <w:rPr>
          <w:b/>
          <w:bCs/>
        </w:rPr>
      </w:pPr>
      <w:r>
        <w:rPr>
          <w:b/>
          <w:bCs/>
        </w:rPr>
        <w:t>Aandachtspunten</w:t>
      </w:r>
    </w:p>
    <w:p w14:paraId="6601DC5B" w14:textId="236C1EFE" w:rsidR="007B6342" w:rsidRDefault="007B6342" w:rsidP="007B6342">
      <w:pPr>
        <w:pStyle w:val="Lijstalinea"/>
        <w:numPr>
          <w:ilvl w:val="0"/>
          <w:numId w:val="18"/>
        </w:numPr>
        <w:jc w:val="both"/>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3AA357C" w14:textId="060B0F36" w:rsidR="00D61F2A" w:rsidRDefault="00D61F2A" w:rsidP="007B6342">
      <w:pPr>
        <w:pStyle w:val="Lijstalinea"/>
        <w:numPr>
          <w:ilvl w:val="0"/>
          <w:numId w:val="18"/>
        </w:numPr>
        <w:jc w:val="both"/>
      </w:pPr>
      <w:r>
        <w:t xml:space="preserve">Inschrijver </w:t>
      </w:r>
      <w:r w:rsidR="00E240C1">
        <w:t xml:space="preserve">moet </w:t>
      </w:r>
      <w:r>
        <w:t xml:space="preserve">kunnen </w:t>
      </w:r>
      <w:r w:rsidR="00E240C1">
        <w:t>aan</w:t>
      </w:r>
      <w:r>
        <w:t xml:space="preserve">tonen </w:t>
      </w:r>
      <w:r w:rsidR="009234AF">
        <w:t xml:space="preserve">dat deze referentieopdracht is/wordt uitgevoerd in de afgelopen drie jaren (te rekenen vanaf sluitingsdatum voor indiening </w:t>
      </w:r>
      <w:r w:rsidR="00304BE3">
        <w:t xml:space="preserve">van de </w:t>
      </w:r>
      <w:r w:rsidR="009234AF">
        <w:t>Inschrijving);</w:t>
      </w:r>
    </w:p>
    <w:p w14:paraId="338C5D14" w14:textId="32829D75" w:rsidR="00F722E0" w:rsidRDefault="002E5E14" w:rsidP="00F722E0">
      <w:pPr>
        <w:pStyle w:val="Lijstalinea"/>
        <w:numPr>
          <w:ilvl w:val="0"/>
          <w:numId w:val="18"/>
        </w:numPr>
        <w:jc w:val="both"/>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p w14:paraId="048D7450" w14:textId="06166B81" w:rsidR="00A068FC" w:rsidRDefault="00A068FC">
      <w:pPr>
        <w:spacing w:line="240" w:lineRule="auto"/>
      </w:pPr>
      <w:r>
        <w:br w:type="page"/>
      </w:r>
    </w:p>
    <w:tbl>
      <w:tblPr>
        <w:tblStyle w:val="Tabelraster"/>
        <w:tblW w:w="0" w:type="auto"/>
        <w:tblLook w:val="04A0" w:firstRow="1" w:lastRow="0" w:firstColumn="1" w:lastColumn="0" w:noHBand="0" w:noVBand="1"/>
      </w:tblPr>
      <w:tblGrid>
        <w:gridCol w:w="5240"/>
        <w:gridCol w:w="4388"/>
      </w:tblGrid>
      <w:tr w:rsidR="003D5597" w14:paraId="2BAC5BD0" w14:textId="77777777" w:rsidTr="00C348AC">
        <w:tc>
          <w:tcPr>
            <w:tcW w:w="9628" w:type="dxa"/>
            <w:gridSpan w:val="2"/>
            <w:shd w:val="clear" w:color="auto" w:fill="0076A8"/>
          </w:tcPr>
          <w:p w14:paraId="3E5DB317" w14:textId="673A1FEA" w:rsidR="003D5597" w:rsidRPr="005437E2" w:rsidRDefault="003D5597" w:rsidP="00C348AC">
            <w:pPr>
              <w:rPr>
                <w:b/>
                <w:bCs/>
              </w:rPr>
            </w:pPr>
            <w:r w:rsidRPr="005437E2">
              <w:rPr>
                <w:b/>
                <w:bCs/>
                <w:color w:val="FFFFFF" w:themeColor="background1"/>
              </w:rPr>
              <w:lastRenderedPageBreak/>
              <w:t>Ondertekening</w:t>
            </w:r>
            <w:r>
              <w:rPr>
                <w:b/>
                <w:bCs/>
                <w:color w:val="FFFFFF" w:themeColor="background1"/>
              </w:rPr>
              <w:t xml:space="preserve"> van de Inschrijver</w:t>
            </w:r>
          </w:p>
        </w:tc>
      </w:tr>
      <w:tr w:rsidR="003D5597" w14:paraId="3707F2E5" w14:textId="77777777" w:rsidTr="00C348AC">
        <w:tc>
          <w:tcPr>
            <w:tcW w:w="5240" w:type="dxa"/>
            <w:shd w:val="clear" w:color="auto" w:fill="C9E8FB"/>
          </w:tcPr>
          <w:p w14:paraId="0E4B07F7" w14:textId="77777777" w:rsidR="003D5597" w:rsidRDefault="003D5597" w:rsidP="00C348AC">
            <w:r>
              <w:t>Naam Inschrijver</w:t>
            </w:r>
          </w:p>
        </w:tc>
        <w:tc>
          <w:tcPr>
            <w:tcW w:w="4388" w:type="dxa"/>
          </w:tcPr>
          <w:p w14:paraId="6F7D5A8E" w14:textId="77777777" w:rsidR="003D5597" w:rsidRDefault="003D5597" w:rsidP="00C348AC"/>
        </w:tc>
      </w:tr>
      <w:tr w:rsidR="003D5597" w14:paraId="3CD283C8" w14:textId="77777777" w:rsidTr="00C348AC">
        <w:tc>
          <w:tcPr>
            <w:tcW w:w="5240" w:type="dxa"/>
            <w:shd w:val="clear" w:color="auto" w:fill="C9E8FB"/>
          </w:tcPr>
          <w:p w14:paraId="46FE1807" w14:textId="77777777" w:rsidR="003D5597" w:rsidRDefault="003D5597" w:rsidP="00C348AC">
            <w:r>
              <w:t>Naam tekenbevoegde</w:t>
            </w:r>
          </w:p>
        </w:tc>
        <w:tc>
          <w:tcPr>
            <w:tcW w:w="4388" w:type="dxa"/>
          </w:tcPr>
          <w:p w14:paraId="1CECA068" w14:textId="77777777" w:rsidR="003D5597" w:rsidRDefault="003D5597" w:rsidP="00C348AC"/>
        </w:tc>
      </w:tr>
      <w:tr w:rsidR="003D5597" w14:paraId="5171C1BE" w14:textId="77777777" w:rsidTr="00C348AC">
        <w:tc>
          <w:tcPr>
            <w:tcW w:w="5240" w:type="dxa"/>
            <w:shd w:val="clear" w:color="auto" w:fill="C9E8FB"/>
          </w:tcPr>
          <w:p w14:paraId="73166CDD" w14:textId="77777777" w:rsidR="003D5597" w:rsidRDefault="003D5597" w:rsidP="00C348AC">
            <w:r>
              <w:t>Functie</w:t>
            </w:r>
          </w:p>
        </w:tc>
        <w:tc>
          <w:tcPr>
            <w:tcW w:w="4388" w:type="dxa"/>
          </w:tcPr>
          <w:p w14:paraId="3E5B58FD" w14:textId="77777777" w:rsidR="003D5597" w:rsidRDefault="003D5597" w:rsidP="00C348AC"/>
        </w:tc>
      </w:tr>
      <w:tr w:rsidR="003D5597" w14:paraId="0F2CF693" w14:textId="77777777" w:rsidTr="00C348AC">
        <w:tc>
          <w:tcPr>
            <w:tcW w:w="5240" w:type="dxa"/>
            <w:shd w:val="clear" w:color="auto" w:fill="C9E8FB"/>
          </w:tcPr>
          <w:p w14:paraId="14227C14" w14:textId="77777777" w:rsidR="003D5597" w:rsidRDefault="003D5597" w:rsidP="00C348AC">
            <w:r>
              <w:t>Datum</w:t>
            </w:r>
          </w:p>
        </w:tc>
        <w:tc>
          <w:tcPr>
            <w:tcW w:w="4388" w:type="dxa"/>
          </w:tcPr>
          <w:p w14:paraId="09FECDE1" w14:textId="77777777" w:rsidR="003D5597" w:rsidRDefault="003D5597" w:rsidP="00C348AC"/>
        </w:tc>
      </w:tr>
    </w:tbl>
    <w:p w14:paraId="3117814A" w14:textId="77777777" w:rsidR="00F722E0" w:rsidRDefault="00F722E0">
      <w:r>
        <w:br w:type="page"/>
      </w:r>
    </w:p>
    <w:tbl>
      <w:tblPr>
        <w:tblStyle w:val="Tabelraster"/>
        <w:tblW w:w="0" w:type="auto"/>
        <w:tblLook w:val="04A0" w:firstRow="1" w:lastRow="0" w:firstColumn="1" w:lastColumn="0" w:noHBand="0" w:noVBand="1"/>
      </w:tblPr>
      <w:tblGrid>
        <w:gridCol w:w="5240"/>
        <w:gridCol w:w="4388"/>
      </w:tblGrid>
      <w:tr w:rsidR="003D5597" w14:paraId="3FC3A800" w14:textId="77777777" w:rsidTr="00C348AC">
        <w:tc>
          <w:tcPr>
            <w:tcW w:w="5240" w:type="dxa"/>
            <w:shd w:val="clear" w:color="auto" w:fill="C9E8FB"/>
          </w:tcPr>
          <w:p w14:paraId="4AFC23F8" w14:textId="57DF6AF8" w:rsidR="003D5597" w:rsidRDefault="003D5597" w:rsidP="00C348AC">
            <w:r>
              <w:lastRenderedPageBreak/>
              <w:t>Handtekening</w:t>
            </w:r>
          </w:p>
          <w:p w14:paraId="45FCAE45" w14:textId="77777777" w:rsidR="003D5597" w:rsidRDefault="003D5597" w:rsidP="00C348AC"/>
          <w:p w14:paraId="2271834F" w14:textId="77777777" w:rsidR="003D5597" w:rsidRDefault="003D5597" w:rsidP="00C348AC"/>
          <w:p w14:paraId="2DDA86D0" w14:textId="77777777" w:rsidR="00F722E0" w:rsidRDefault="00F722E0" w:rsidP="00C348AC"/>
          <w:p w14:paraId="5167D2F4" w14:textId="77777777" w:rsidR="00F722E0" w:rsidRDefault="00F722E0" w:rsidP="00C348AC"/>
          <w:p w14:paraId="09B66A5B" w14:textId="77777777" w:rsidR="00F722E0" w:rsidRDefault="00F722E0" w:rsidP="00C348AC"/>
        </w:tc>
        <w:tc>
          <w:tcPr>
            <w:tcW w:w="4388" w:type="dxa"/>
          </w:tcPr>
          <w:p w14:paraId="361ADE01" w14:textId="77777777" w:rsidR="003D5597" w:rsidRDefault="003D5597" w:rsidP="00C348AC"/>
        </w:tc>
      </w:tr>
    </w:tbl>
    <w:p w14:paraId="00D07959" w14:textId="77777777" w:rsidR="0072264B" w:rsidRDefault="0072264B" w:rsidP="0072264B">
      <w:pPr>
        <w:jc w:val="both"/>
      </w:pPr>
    </w:p>
    <w:p w14:paraId="167DA7EA" w14:textId="77777777" w:rsidR="00B642A5" w:rsidRDefault="00B642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5240"/>
        <w:gridCol w:w="4388"/>
      </w:tblGrid>
      <w:tr w:rsidR="00C717CE" w14:paraId="363F6B00" w14:textId="77777777" w:rsidTr="00E62771">
        <w:tc>
          <w:tcPr>
            <w:tcW w:w="9628" w:type="dxa"/>
            <w:gridSpan w:val="2"/>
            <w:shd w:val="clear" w:color="auto" w:fill="0076A8"/>
          </w:tcPr>
          <w:p w14:paraId="7C54BD61" w14:textId="77777777" w:rsidR="00C717CE" w:rsidRDefault="00C717CE" w:rsidP="00021730">
            <w:pPr>
              <w:rPr>
                <w:b/>
                <w:bCs/>
                <w:color w:val="FFFFFF" w:themeColor="background1"/>
              </w:rPr>
            </w:pPr>
            <w:r w:rsidRPr="00B642A5">
              <w:rPr>
                <w:b/>
                <w:bCs/>
                <w:color w:val="FFFFFF" w:themeColor="background1"/>
              </w:rPr>
              <w:lastRenderedPageBreak/>
              <w:t xml:space="preserve">Kerncompetentie </w:t>
            </w:r>
            <w:r w:rsidR="00F722E0">
              <w:rPr>
                <w:b/>
                <w:bCs/>
                <w:color w:val="FFFFFF" w:themeColor="background1"/>
              </w:rPr>
              <w:t>3</w:t>
            </w:r>
            <w:r>
              <w:rPr>
                <w:b/>
                <w:bCs/>
                <w:color w:val="FFFFFF" w:themeColor="background1"/>
              </w:rPr>
              <w:t xml:space="preserve">: </w:t>
            </w:r>
          </w:p>
          <w:p w14:paraId="53CE8E8C" w14:textId="03C6EDA2" w:rsidR="0086211B" w:rsidRPr="00C717CE" w:rsidRDefault="0086211B" w:rsidP="00021730">
            <w:pPr>
              <w:rPr>
                <w:b/>
                <w:bCs/>
                <w:color w:val="FFFFFF" w:themeColor="background1"/>
                <w:highlight w:val="lightGray"/>
              </w:rPr>
            </w:pPr>
            <w:r w:rsidRPr="0086211B">
              <w:rPr>
                <w:b/>
                <w:bCs/>
                <w:color w:val="FFFFFF" w:themeColor="background1"/>
              </w:rPr>
              <w:t>c)</w:t>
            </w:r>
            <w:r>
              <w:rPr>
                <w:b/>
                <w:bCs/>
                <w:color w:val="FFFFFF" w:themeColor="background1"/>
              </w:rPr>
              <w:t xml:space="preserve"> </w:t>
            </w:r>
            <w:r w:rsidRPr="0086211B">
              <w:rPr>
                <w:b/>
                <w:bCs/>
                <w:color w:val="FFFFFF" w:themeColor="background1"/>
              </w:rPr>
              <w:t xml:space="preserve">Ten minste één opdracht op het gebied van de voorbereiding, uitvoer en nazorg (rapportage &amp; evaluatie) van een PMO uitgevoerd bij een overheidsinstantie voor minimaal </w:t>
            </w:r>
            <w:r w:rsidR="002C5F0A">
              <w:rPr>
                <w:b/>
                <w:bCs/>
                <w:color w:val="FFFFFF" w:themeColor="background1"/>
              </w:rPr>
              <w:t>7</w:t>
            </w:r>
            <w:r w:rsidRPr="0086211B">
              <w:rPr>
                <w:b/>
                <w:bCs/>
                <w:color w:val="FFFFFF" w:themeColor="background1"/>
              </w:rPr>
              <w:t>00 medewerkers.</w:t>
            </w:r>
          </w:p>
        </w:tc>
      </w:tr>
      <w:tr w:rsidR="00721E41" w14:paraId="538069E8" w14:textId="77777777" w:rsidTr="00B642A5">
        <w:tc>
          <w:tcPr>
            <w:tcW w:w="9628" w:type="dxa"/>
            <w:gridSpan w:val="2"/>
            <w:shd w:val="clear" w:color="auto" w:fill="0076A8"/>
          </w:tcPr>
          <w:p w14:paraId="130C21FC" w14:textId="68DC7716" w:rsidR="00721E41" w:rsidRPr="00B642A5" w:rsidRDefault="00721E41" w:rsidP="00021730">
            <w:pPr>
              <w:rPr>
                <w:b/>
                <w:bCs/>
                <w:color w:val="FFFFFF" w:themeColor="background1"/>
              </w:rPr>
            </w:pPr>
            <w:r w:rsidRPr="00B642A5">
              <w:rPr>
                <w:b/>
                <w:bCs/>
                <w:color w:val="FFFFFF" w:themeColor="background1"/>
              </w:rPr>
              <w:t>Gegevens referent</w:t>
            </w:r>
          </w:p>
        </w:tc>
      </w:tr>
      <w:tr w:rsidR="0072264B" w14:paraId="7E07E457" w14:textId="77777777" w:rsidTr="00281332">
        <w:tc>
          <w:tcPr>
            <w:tcW w:w="5240" w:type="dxa"/>
            <w:shd w:val="clear" w:color="auto" w:fill="C9E8FB"/>
          </w:tcPr>
          <w:p w14:paraId="006BCD51" w14:textId="58748087" w:rsidR="0072264B" w:rsidRDefault="00721E41" w:rsidP="00021730">
            <w:r>
              <w:t>Naam organisatie (referent)</w:t>
            </w:r>
          </w:p>
        </w:tc>
        <w:tc>
          <w:tcPr>
            <w:tcW w:w="4388" w:type="dxa"/>
          </w:tcPr>
          <w:p w14:paraId="42B03C58" w14:textId="77777777" w:rsidR="0072264B" w:rsidRDefault="0072264B" w:rsidP="00021730"/>
        </w:tc>
      </w:tr>
      <w:tr w:rsidR="0072264B" w14:paraId="40E8111F" w14:textId="77777777" w:rsidTr="00281332">
        <w:tc>
          <w:tcPr>
            <w:tcW w:w="5240" w:type="dxa"/>
            <w:shd w:val="clear" w:color="auto" w:fill="C9E8FB"/>
          </w:tcPr>
          <w:p w14:paraId="0FCFEA40" w14:textId="1B3D054D" w:rsidR="0072264B" w:rsidRDefault="00721E41" w:rsidP="00021730">
            <w:r>
              <w:t>Vestigingsplaats</w:t>
            </w:r>
          </w:p>
        </w:tc>
        <w:tc>
          <w:tcPr>
            <w:tcW w:w="4388" w:type="dxa"/>
          </w:tcPr>
          <w:p w14:paraId="365A4A7B" w14:textId="77777777" w:rsidR="0072264B" w:rsidRDefault="0072264B" w:rsidP="00021730"/>
        </w:tc>
      </w:tr>
      <w:tr w:rsidR="0072264B" w14:paraId="72528B7A" w14:textId="77777777" w:rsidTr="00281332">
        <w:tc>
          <w:tcPr>
            <w:tcW w:w="5240" w:type="dxa"/>
            <w:shd w:val="clear" w:color="auto" w:fill="C9E8FB"/>
          </w:tcPr>
          <w:p w14:paraId="21E5B432" w14:textId="598AE011" w:rsidR="0072264B" w:rsidRDefault="00721E41" w:rsidP="00021730">
            <w:r>
              <w:t>Naam contactpersoon bij referent</w:t>
            </w:r>
          </w:p>
        </w:tc>
        <w:tc>
          <w:tcPr>
            <w:tcW w:w="4388" w:type="dxa"/>
          </w:tcPr>
          <w:p w14:paraId="043EA527" w14:textId="77777777" w:rsidR="0072264B" w:rsidRDefault="0072264B" w:rsidP="00021730"/>
        </w:tc>
      </w:tr>
      <w:tr w:rsidR="0072264B" w14:paraId="082F9AF9" w14:textId="77777777" w:rsidTr="00281332">
        <w:tc>
          <w:tcPr>
            <w:tcW w:w="5240" w:type="dxa"/>
            <w:shd w:val="clear" w:color="auto" w:fill="C9E8FB"/>
          </w:tcPr>
          <w:p w14:paraId="63BDBE01" w14:textId="275E9C7A" w:rsidR="0072264B" w:rsidRDefault="00021730" w:rsidP="00021730">
            <w:r>
              <w:t>Telefoonnummer contactpersoon</w:t>
            </w:r>
          </w:p>
        </w:tc>
        <w:tc>
          <w:tcPr>
            <w:tcW w:w="4388" w:type="dxa"/>
          </w:tcPr>
          <w:p w14:paraId="012F21C8" w14:textId="77777777" w:rsidR="0072264B" w:rsidRDefault="0072264B" w:rsidP="00021730"/>
        </w:tc>
      </w:tr>
      <w:tr w:rsidR="0072264B" w14:paraId="4CA61F17" w14:textId="77777777" w:rsidTr="00281332">
        <w:tc>
          <w:tcPr>
            <w:tcW w:w="5240" w:type="dxa"/>
            <w:shd w:val="clear" w:color="auto" w:fill="C9E8FB"/>
          </w:tcPr>
          <w:p w14:paraId="25590778" w14:textId="483FA594" w:rsidR="0072264B" w:rsidRDefault="00021730" w:rsidP="00021730">
            <w:r>
              <w:t>E-mailadres contactpersoon</w:t>
            </w:r>
          </w:p>
        </w:tc>
        <w:tc>
          <w:tcPr>
            <w:tcW w:w="4388" w:type="dxa"/>
          </w:tcPr>
          <w:p w14:paraId="638050BC" w14:textId="77777777" w:rsidR="0072264B" w:rsidRDefault="0072264B" w:rsidP="00021730"/>
        </w:tc>
      </w:tr>
      <w:tr w:rsidR="00B642A5" w14:paraId="7AD2A775" w14:textId="77777777" w:rsidTr="00B642A5">
        <w:tc>
          <w:tcPr>
            <w:tcW w:w="9628" w:type="dxa"/>
            <w:gridSpan w:val="2"/>
            <w:shd w:val="clear" w:color="auto" w:fill="0076A8"/>
          </w:tcPr>
          <w:p w14:paraId="4F90A339" w14:textId="413F9BC3" w:rsidR="00B642A5" w:rsidRDefault="00B642A5" w:rsidP="00021730">
            <w:r w:rsidRPr="00B642A5">
              <w:rPr>
                <w:b/>
                <w:bCs/>
                <w:color w:val="FFFFFF" w:themeColor="background1"/>
              </w:rPr>
              <w:t>Gegevens referentieopdracht</w:t>
            </w:r>
          </w:p>
        </w:tc>
      </w:tr>
      <w:tr w:rsidR="0072264B" w14:paraId="7DB3C791" w14:textId="77777777" w:rsidTr="00281332">
        <w:tc>
          <w:tcPr>
            <w:tcW w:w="5240" w:type="dxa"/>
            <w:shd w:val="clear" w:color="auto" w:fill="C9E8FB"/>
          </w:tcPr>
          <w:p w14:paraId="5AFBF403" w14:textId="77777777" w:rsidR="0072264B" w:rsidRDefault="00021730" w:rsidP="00021730">
            <w:r>
              <w:t>Mijlpalen van referentieopdracht:</w:t>
            </w:r>
          </w:p>
          <w:p w14:paraId="7DAB9E88" w14:textId="77777777" w:rsidR="00021730" w:rsidRDefault="00021730" w:rsidP="00021730">
            <w:pPr>
              <w:pStyle w:val="Lijstalinea"/>
              <w:numPr>
                <w:ilvl w:val="0"/>
                <w:numId w:val="19"/>
              </w:numPr>
            </w:pPr>
            <w:r>
              <w:t>Datum Opdrachtverlening c.q. ondertekening overeenkomst;</w:t>
            </w:r>
          </w:p>
          <w:p w14:paraId="38C5946B" w14:textId="77777777" w:rsidR="00B642A5" w:rsidRDefault="00021730" w:rsidP="00B642A5">
            <w:pPr>
              <w:pStyle w:val="Lijstalinea"/>
              <w:numPr>
                <w:ilvl w:val="0"/>
                <w:numId w:val="19"/>
              </w:numPr>
            </w:pPr>
            <w:r>
              <w:t xml:space="preserve">Datum </w:t>
            </w:r>
            <w:r w:rsidR="00B642A5">
              <w:t>start uitvoering werkzaamheden;</w:t>
            </w:r>
          </w:p>
          <w:p w14:paraId="45EBBB35" w14:textId="506743E2" w:rsidR="00B642A5" w:rsidRDefault="00B642A5" w:rsidP="00B642A5">
            <w:pPr>
              <w:pStyle w:val="Lijstalinea"/>
              <w:numPr>
                <w:ilvl w:val="0"/>
                <w:numId w:val="19"/>
              </w:numPr>
            </w:pPr>
            <w:r>
              <w:t>Datum einde opdracht.</w:t>
            </w:r>
          </w:p>
        </w:tc>
        <w:tc>
          <w:tcPr>
            <w:tcW w:w="4388" w:type="dxa"/>
          </w:tcPr>
          <w:p w14:paraId="7F79C627" w14:textId="77777777" w:rsidR="0072264B" w:rsidRDefault="0072264B" w:rsidP="00021730"/>
        </w:tc>
      </w:tr>
      <w:tr w:rsidR="0072264B" w14:paraId="34A235EC" w14:textId="77777777" w:rsidTr="00281332">
        <w:tc>
          <w:tcPr>
            <w:tcW w:w="5240" w:type="dxa"/>
            <w:shd w:val="clear" w:color="auto" w:fill="C9E8FB"/>
          </w:tcPr>
          <w:p w14:paraId="5505A089" w14:textId="29576A9B" w:rsidR="0072264B" w:rsidRDefault="00B642A5" w:rsidP="00021730">
            <w:r>
              <w:t>Omschrijving van de referentieopdracht (maximaal 1 A4)</w:t>
            </w:r>
          </w:p>
        </w:tc>
        <w:tc>
          <w:tcPr>
            <w:tcW w:w="4388" w:type="dxa"/>
          </w:tcPr>
          <w:p w14:paraId="53EC8B20" w14:textId="77777777" w:rsidR="0072264B" w:rsidRDefault="0072264B" w:rsidP="00021730"/>
        </w:tc>
      </w:tr>
      <w:tr w:rsidR="0072264B" w14:paraId="0F340060" w14:textId="77777777" w:rsidTr="00281332">
        <w:tc>
          <w:tcPr>
            <w:tcW w:w="5240" w:type="dxa"/>
            <w:shd w:val="clear" w:color="auto" w:fill="C9E8FB"/>
          </w:tcPr>
          <w:p w14:paraId="2C5EE92C" w14:textId="4ED33057" w:rsidR="0072264B" w:rsidRDefault="00B642A5" w:rsidP="00021730">
            <w:r>
              <w:t>Referentieopdracht 100% zelfstandig uitgevoerd</w:t>
            </w:r>
          </w:p>
        </w:tc>
        <w:tc>
          <w:tcPr>
            <w:tcW w:w="4388" w:type="dxa"/>
          </w:tcPr>
          <w:p w14:paraId="36F4F11F" w14:textId="77777777" w:rsidR="0072264B" w:rsidRDefault="00647649" w:rsidP="00021730">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647649" w:rsidP="00021730">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281332">
        <w:tc>
          <w:tcPr>
            <w:tcW w:w="5240" w:type="dxa"/>
            <w:shd w:val="clear" w:color="auto" w:fill="C9E8FB"/>
          </w:tcPr>
          <w:p w14:paraId="19B44229" w14:textId="69973644" w:rsidR="0072264B" w:rsidRDefault="00B642A5" w:rsidP="00021730">
            <w:r>
              <w:t>Omzet in euro’s van referentieopdracht</w:t>
            </w:r>
          </w:p>
        </w:tc>
        <w:tc>
          <w:tcPr>
            <w:tcW w:w="4388" w:type="dxa"/>
          </w:tcPr>
          <w:p w14:paraId="335AE58E" w14:textId="77777777" w:rsidR="0072264B" w:rsidRDefault="0072264B" w:rsidP="00021730"/>
        </w:tc>
      </w:tr>
      <w:tr w:rsidR="0072264B" w14:paraId="0EBCCAF0" w14:textId="77777777" w:rsidTr="00281332">
        <w:tc>
          <w:tcPr>
            <w:tcW w:w="5240" w:type="dxa"/>
            <w:shd w:val="clear" w:color="auto" w:fill="C9E8FB"/>
          </w:tcPr>
          <w:p w14:paraId="1C55A5B9" w14:textId="6D83D95B" w:rsidR="0072264B" w:rsidRDefault="00B642A5" w:rsidP="00021730">
            <w:r>
              <w:t>Bijzonderheden</w:t>
            </w:r>
          </w:p>
        </w:tc>
        <w:tc>
          <w:tcPr>
            <w:tcW w:w="4388" w:type="dxa"/>
          </w:tcPr>
          <w:p w14:paraId="1CC36315" w14:textId="77777777" w:rsidR="0072264B" w:rsidRDefault="0072264B" w:rsidP="00021730"/>
        </w:tc>
      </w:tr>
    </w:tbl>
    <w:p w14:paraId="1F0AF241" w14:textId="77777777" w:rsidR="00B642A5" w:rsidRPr="00B642A5" w:rsidRDefault="00B642A5" w:rsidP="0072264B">
      <w:pPr>
        <w:jc w:val="both"/>
      </w:pPr>
    </w:p>
    <w:sectPr w:rsidR="00B642A5" w:rsidRPr="00B642A5" w:rsidSect="004E7A23">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8C72" w14:textId="77777777" w:rsidR="004E50B3" w:rsidRDefault="004E50B3">
      <w:r>
        <w:separator/>
      </w:r>
    </w:p>
  </w:endnote>
  <w:endnote w:type="continuationSeparator" w:id="0">
    <w:p w14:paraId="1DF43165" w14:textId="77777777" w:rsidR="004E50B3" w:rsidRDefault="004E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5E06A02C" w:rsidR="005C1431" w:rsidRPr="007D4137" w:rsidRDefault="007D4137" w:rsidP="007D4137">
            <w:pPr>
              <w:pStyle w:val="Voettekst"/>
            </w:pPr>
            <w:r>
              <w:t xml:space="preserve">Bijlage </w:t>
            </w:r>
            <w:sdt>
              <w:sdtPr>
                <w:rPr>
                  <w:highlight w:val="lightGray"/>
                </w:rPr>
                <w:id w:val="1256409733"/>
                <w:placeholder>
                  <w:docPart w:val="DefaultPlaceholder_-1854013440"/>
                </w:placeholder>
                <w:text/>
              </w:sdtPr>
              <w:sdtEndPr/>
              <w:sdtContent>
                <w:r w:rsidR="00B33FCA" w:rsidRPr="00B33FCA">
                  <w:rPr>
                    <w:highlight w:val="lightGray"/>
                  </w:rPr>
                  <w:t>[</w:t>
                </w:r>
                <w:r w:rsidRPr="00B33FCA">
                  <w:rPr>
                    <w:highlight w:val="lightGray"/>
                  </w:rPr>
                  <w:t>X</w:t>
                </w:r>
                <w:r w:rsidR="00B33FCA" w:rsidRPr="00B33FCA">
                  <w:rPr>
                    <w:highlight w:val="lightGray"/>
                  </w:rPr>
                  <w:t>]</w:t>
                </w:r>
              </w:sdtContent>
            </w:sdt>
            <w:r>
              <w:t xml:space="preserve"> – Verklaring Kerncompetenties</w:t>
            </w:r>
            <w:r w:rsidR="000271DB">
              <w:tab/>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639A" w14:textId="77777777" w:rsidR="004E50B3" w:rsidRDefault="004E50B3">
      <w:r>
        <w:separator/>
      </w:r>
    </w:p>
  </w:footnote>
  <w:footnote w:type="continuationSeparator" w:id="0">
    <w:p w14:paraId="052BB722" w14:textId="77777777" w:rsidR="004E50B3" w:rsidRDefault="004E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shd w:val="clear" w:color="auto" w:fill="auto"/>
        </w:tcPr>
        <w:p w14:paraId="1594C6C4" w14:textId="77777777" w:rsidR="00713A38" w:rsidRDefault="00713A38" w:rsidP="0023628B">
          <w:pPr>
            <w:pStyle w:val="Koptekst"/>
          </w:pPr>
        </w:p>
      </w:tc>
      <w:tc>
        <w:tcPr>
          <w:tcW w:w="10490" w:type="dxa"/>
          <w:shd w:val="clear" w:color="auto" w:fill="auto"/>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shd w:val="clear" w:color="auto" w:fill="auto"/>
        </w:tcPr>
        <w:p w14:paraId="77E43D89" w14:textId="77777777" w:rsidR="00713A38" w:rsidRDefault="00713A38" w:rsidP="0023628B">
          <w:pPr>
            <w:pStyle w:val="Koptekst"/>
          </w:pPr>
        </w:p>
      </w:tc>
      <w:tc>
        <w:tcPr>
          <w:tcW w:w="10490" w:type="dxa"/>
          <w:shd w:val="clear" w:color="auto" w:fill="auto"/>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0764AFA1" w14:textId="77777777" w:rsidR="0005540B" w:rsidRDefault="0005540B" w:rsidP="0005540B">
    <w:pPr>
      <w:pStyle w:val="Koptekst"/>
    </w:pPr>
  </w:p>
  <w:p w14:paraId="3CB2725B" w14:textId="77777777" w:rsidR="0005540B" w:rsidRDefault="0005540B" w:rsidP="0005540B">
    <w:pPr>
      <w:pStyle w:val="Koptekst"/>
    </w:pPr>
  </w:p>
  <w:p w14:paraId="24D9CFBF" w14:textId="139C597C" w:rsidR="0005540B" w:rsidRDefault="0005540B" w:rsidP="0005540B">
    <w:pPr>
      <w:pStyle w:val="Koptekst"/>
    </w:pPr>
    <w:r>
      <w:rPr>
        <w:color w:val="BFBFBF" w:themeColor="background1" w:themeShade="BF"/>
        <w:sz w:val="16"/>
        <w:szCs w:val="16"/>
      </w:rPr>
      <w:tab/>
    </w:r>
    <w:r>
      <w:rPr>
        <w:color w:val="BFBFBF" w:themeColor="background1" w:themeShade="BF"/>
        <w:sz w:val="16"/>
        <w:szCs w:val="16"/>
      </w:rPr>
      <w:tab/>
    </w: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shd w:val="clear" w:color="auto" w:fill="auto"/>
        </w:tcPr>
        <w:p w14:paraId="63965A36" w14:textId="77777777" w:rsidR="00713A38" w:rsidRDefault="00713A38" w:rsidP="002D1748">
          <w:pPr>
            <w:pStyle w:val="Kenmerk"/>
          </w:pPr>
        </w:p>
      </w:tc>
      <w:tc>
        <w:tcPr>
          <w:tcW w:w="10763" w:type="dxa"/>
          <w:shd w:val="clear" w:color="auto" w:fill="auto"/>
        </w:tcPr>
        <w:p w14:paraId="1A0FAC60" w14:textId="3F1EF96B" w:rsidR="00713A38" w:rsidRDefault="00713A38" w:rsidP="002D1748">
          <w:pPr>
            <w:pStyle w:val="Kenmerk"/>
          </w:pPr>
        </w:p>
      </w:tc>
    </w:tr>
  </w:tbl>
  <w:p w14:paraId="57CF7DBA" w14:textId="630C5402"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302FAB8C">
          <wp:simplePos x="0" y="0"/>
          <wp:positionH relativeFrom="margin">
            <wp:align>left</wp:align>
          </wp:positionH>
          <wp:positionV relativeFrom="paragraph">
            <wp:posOffset>180340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75C0C69"/>
    <w:multiLevelType w:val="hybridMultilevel"/>
    <w:tmpl w:val="8E6C307E"/>
    <w:lvl w:ilvl="0" w:tplc="04130013">
      <w:start w:val="1"/>
      <w:numFmt w:val="upperRoman"/>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06C20EB"/>
    <w:multiLevelType w:val="hybridMultilevel"/>
    <w:tmpl w:val="4F1C6156"/>
    <w:lvl w:ilvl="0" w:tplc="04130017">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22E22F0"/>
    <w:multiLevelType w:val="hybridMultilevel"/>
    <w:tmpl w:val="0A1C14BE"/>
    <w:lvl w:ilvl="0" w:tplc="04130017">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5"/>
  </w:num>
  <w:num w:numId="5" w16cid:durableId="242645616">
    <w:abstractNumId w:val="7"/>
  </w:num>
  <w:num w:numId="6" w16cid:durableId="1609652800">
    <w:abstractNumId w:val="7"/>
  </w:num>
  <w:num w:numId="7" w16cid:durableId="252252399">
    <w:abstractNumId w:val="7"/>
  </w:num>
  <w:num w:numId="8" w16cid:durableId="373896703">
    <w:abstractNumId w:val="7"/>
  </w:num>
  <w:num w:numId="9" w16cid:durableId="1121269540">
    <w:abstractNumId w:val="6"/>
  </w:num>
  <w:num w:numId="10" w16cid:durableId="1402824695">
    <w:abstractNumId w:val="6"/>
  </w:num>
  <w:num w:numId="11" w16cid:durableId="1010646487">
    <w:abstractNumId w:val="7"/>
  </w:num>
  <w:num w:numId="12" w16cid:durableId="2073774762">
    <w:abstractNumId w:val="7"/>
  </w:num>
  <w:num w:numId="13" w16cid:durableId="1982154370">
    <w:abstractNumId w:val="7"/>
  </w:num>
  <w:num w:numId="14" w16cid:durableId="858352435">
    <w:abstractNumId w:val="11"/>
  </w:num>
  <w:num w:numId="15" w16cid:durableId="2028094012">
    <w:abstractNumId w:val="13"/>
  </w:num>
  <w:num w:numId="16" w16cid:durableId="1566643480">
    <w:abstractNumId w:val="12"/>
  </w:num>
  <w:num w:numId="17" w16cid:durableId="316298915">
    <w:abstractNumId w:val="4"/>
  </w:num>
  <w:num w:numId="18" w16cid:durableId="1270551651">
    <w:abstractNumId w:val="9"/>
  </w:num>
  <w:num w:numId="19" w16cid:durableId="1691487529">
    <w:abstractNumId w:val="3"/>
  </w:num>
  <w:num w:numId="20" w16cid:durableId="990712312">
    <w:abstractNumId w:val="10"/>
  </w:num>
  <w:num w:numId="21" w16cid:durableId="1876188437">
    <w:abstractNumId w:val="14"/>
  </w:num>
  <w:num w:numId="22" w16cid:durableId="10025857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C7BE4"/>
    <w:rsid w:val="000D2944"/>
    <w:rsid w:val="000D7F29"/>
    <w:rsid w:val="000E3F54"/>
    <w:rsid w:val="000E6986"/>
    <w:rsid w:val="000F2D4E"/>
    <w:rsid w:val="000F5E05"/>
    <w:rsid w:val="000F5F8B"/>
    <w:rsid w:val="000F728F"/>
    <w:rsid w:val="00101DFF"/>
    <w:rsid w:val="001100AB"/>
    <w:rsid w:val="00130C9A"/>
    <w:rsid w:val="00146ED6"/>
    <w:rsid w:val="0015054E"/>
    <w:rsid w:val="00153860"/>
    <w:rsid w:val="00155D2D"/>
    <w:rsid w:val="001737AD"/>
    <w:rsid w:val="001A1C14"/>
    <w:rsid w:val="001B1F7E"/>
    <w:rsid w:val="001B65DE"/>
    <w:rsid w:val="001C03BE"/>
    <w:rsid w:val="001C5E61"/>
    <w:rsid w:val="001D450F"/>
    <w:rsid w:val="001E2B72"/>
    <w:rsid w:val="001E2D3E"/>
    <w:rsid w:val="00200155"/>
    <w:rsid w:val="00212EA1"/>
    <w:rsid w:val="00222D71"/>
    <w:rsid w:val="002233FC"/>
    <w:rsid w:val="002304A9"/>
    <w:rsid w:val="0023628B"/>
    <w:rsid w:val="00245C63"/>
    <w:rsid w:val="002644B1"/>
    <w:rsid w:val="00270385"/>
    <w:rsid w:val="00281332"/>
    <w:rsid w:val="002936E3"/>
    <w:rsid w:val="00294087"/>
    <w:rsid w:val="002960F9"/>
    <w:rsid w:val="002A16DF"/>
    <w:rsid w:val="002A34A4"/>
    <w:rsid w:val="002C5F0A"/>
    <w:rsid w:val="002D1748"/>
    <w:rsid w:val="002E0806"/>
    <w:rsid w:val="002E1D90"/>
    <w:rsid w:val="002E48FD"/>
    <w:rsid w:val="002E5E14"/>
    <w:rsid w:val="002F4685"/>
    <w:rsid w:val="0030071D"/>
    <w:rsid w:val="003018AB"/>
    <w:rsid w:val="00304537"/>
    <w:rsid w:val="00304BE3"/>
    <w:rsid w:val="00317079"/>
    <w:rsid w:val="00324DC8"/>
    <w:rsid w:val="003369A3"/>
    <w:rsid w:val="00352E6E"/>
    <w:rsid w:val="00370A69"/>
    <w:rsid w:val="00373AFD"/>
    <w:rsid w:val="00373C81"/>
    <w:rsid w:val="00382C26"/>
    <w:rsid w:val="003A4A36"/>
    <w:rsid w:val="003D380A"/>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34F90"/>
    <w:rsid w:val="00543508"/>
    <w:rsid w:val="005437E2"/>
    <w:rsid w:val="00547595"/>
    <w:rsid w:val="005576FD"/>
    <w:rsid w:val="00573DEF"/>
    <w:rsid w:val="005769AD"/>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57D34"/>
    <w:rsid w:val="00663D80"/>
    <w:rsid w:val="00665F82"/>
    <w:rsid w:val="00676F05"/>
    <w:rsid w:val="006B2097"/>
    <w:rsid w:val="006D679C"/>
    <w:rsid w:val="006D7F5E"/>
    <w:rsid w:val="006F29BF"/>
    <w:rsid w:val="00704C08"/>
    <w:rsid w:val="00713A38"/>
    <w:rsid w:val="0071690A"/>
    <w:rsid w:val="00721E41"/>
    <w:rsid w:val="0072264B"/>
    <w:rsid w:val="00752E48"/>
    <w:rsid w:val="00781755"/>
    <w:rsid w:val="007825BE"/>
    <w:rsid w:val="007839C9"/>
    <w:rsid w:val="007866F0"/>
    <w:rsid w:val="007B6342"/>
    <w:rsid w:val="007D21F3"/>
    <w:rsid w:val="007D4137"/>
    <w:rsid w:val="007D4666"/>
    <w:rsid w:val="00815F61"/>
    <w:rsid w:val="00816AF9"/>
    <w:rsid w:val="008320BC"/>
    <w:rsid w:val="0084090D"/>
    <w:rsid w:val="0084433E"/>
    <w:rsid w:val="00844BEB"/>
    <w:rsid w:val="00851215"/>
    <w:rsid w:val="0085611E"/>
    <w:rsid w:val="0086211B"/>
    <w:rsid w:val="008702E6"/>
    <w:rsid w:val="008760CE"/>
    <w:rsid w:val="0088501C"/>
    <w:rsid w:val="008A09B5"/>
    <w:rsid w:val="008A0A7D"/>
    <w:rsid w:val="008A19F5"/>
    <w:rsid w:val="008D33C4"/>
    <w:rsid w:val="008D4C91"/>
    <w:rsid w:val="008E4E82"/>
    <w:rsid w:val="00905574"/>
    <w:rsid w:val="00907863"/>
    <w:rsid w:val="00911E57"/>
    <w:rsid w:val="009234AF"/>
    <w:rsid w:val="00923CEE"/>
    <w:rsid w:val="009246DA"/>
    <w:rsid w:val="00926422"/>
    <w:rsid w:val="00930C49"/>
    <w:rsid w:val="00931745"/>
    <w:rsid w:val="009325FB"/>
    <w:rsid w:val="00971779"/>
    <w:rsid w:val="009742A8"/>
    <w:rsid w:val="00982DBD"/>
    <w:rsid w:val="009856BF"/>
    <w:rsid w:val="00993528"/>
    <w:rsid w:val="009A0D2B"/>
    <w:rsid w:val="009B5BA2"/>
    <w:rsid w:val="009C5116"/>
    <w:rsid w:val="009C72F0"/>
    <w:rsid w:val="009D102C"/>
    <w:rsid w:val="009D7F96"/>
    <w:rsid w:val="009F1BCA"/>
    <w:rsid w:val="00A068FC"/>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032EA"/>
    <w:rsid w:val="00B13A1B"/>
    <w:rsid w:val="00B33FCA"/>
    <w:rsid w:val="00B4408E"/>
    <w:rsid w:val="00B47772"/>
    <w:rsid w:val="00B5403A"/>
    <w:rsid w:val="00B550B9"/>
    <w:rsid w:val="00B642A5"/>
    <w:rsid w:val="00B7026D"/>
    <w:rsid w:val="00B731E4"/>
    <w:rsid w:val="00B77818"/>
    <w:rsid w:val="00B80EC3"/>
    <w:rsid w:val="00B8655F"/>
    <w:rsid w:val="00B9730D"/>
    <w:rsid w:val="00BA51C5"/>
    <w:rsid w:val="00BA6D84"/>
    <w:rsid w:val="00BB1CB3"/>
    <w:rsid w:val="00BB71C1"/>
    <w:rsid w:val="00BB7570"/>
    <w:rsid w:val="00BC2211"/>
    <w:rsid w:val="00BF0858"/>
    <w:rsid w:val="00BF0A34"/>
    <w:rsid w:val="00BF63CE"/>
    <w:rsid w:val="00C1011A"/>
    <w:rsid w:val="00C10DA1"/>
    <w:rsid w:val="00C14108"/>
    <w:rsid w:val="00C24684"/>
    <w:rsid w:val="00C32970"/>
    <w:rsid w:val="00C42533"/>
    <w:rsid w:val="00C612F9"/>
    <w:rsid w:val="00C717CE"/>
    <w:rsid w:val="00C94519"/>
    <w:rsid w:val="00CA14F4"/>
    <w:rsid w:val="00CC406D"/>
    <w:rsid w:val="00CD779C"/>
    <w:rsid w:val="00D05FC7"/>
    <w:rsid w:val="00D17E42"/>
    <w:rsid w:val="00D40560"/>
    <w:rsid w:val="00D4268A"/>
    <w:rsid w:val="00D54DEA"/>
    <w:rsid w:val="00D57B19"/>
    <w:rsid w:val="00D61F2A"/>
    <w:rsid w:val="00D71391"/>
    <w:rsid w:val="00D8453C"/>
    <w:rsid w:val="00D933A6"/>
    <w:rsid w:val="00DA7EF0"/>
    <w:rsid w:val="00DC210E"/>
    <w:rsid w:val="00DC3AD8"/>
    <w:rsid w:val="00DC7A91"/>
    <w:rsid w:val="00DD1C06"/>
    <w:rsid w:val="00DE579A"/>
    <w:rsid w:val="00E240C1"/>
    <w:rsid w:val="00E337BF"/>
    <w:rsid w:val="00E70C32"/>
    <w:rsid w:val="00E83488"/>
    <w:rsid w:val="00E9456E"/>
    <w:rsid w:val="00EA25EB"/>
    <w:rsid w:val="00EB4477"/>
    <w:rsid w:val="00EC3AD8"/>
    <w:rsid w:val="00ED3122"/>
    <w:rsid w:val="00ED3DEB"/>
    <w:rsid w:val="00ED6943"/>
    <w:rsid w:val="00EF4603"/>
    <w:rsid w:val="00EF607D"/>
    <w:rsid w:val="00F10F4C"/>
    <w:rsid w:val="00F23CC1"/>
    <w:rsid w:val="00F349BD"/>
    <w:rsid w:val="00F46E1D"/>
    <w:rsid w:val="00F64E47"/>
    <w:rsid w:val="00F70DCF"/>
    <w:rsid w:val="00F722E0"/>
    <w:rsid w:val="00F860AD"/>
    <w:rsid w:val="00F92976"/>
    <w:rsid w:val="00F9531C"/>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AD26913-1AD3-4E9C-9F6D-2DDC7050EEFB}"/>
      </w:docPartPr>
      <w:docPartBody>
        <w:p w:rsidR="007D439B" w:rsidRDefault="007D439B">
          <w:r w:rsidRPr="008436D6">
            <w:rPr>
              <w:rStyle w:val="Tekstvantijdelijkeaanduiding"/>
            </w:rPr>
            <w:t>Klik of tik om tekst in te voeren.</w:t>
          </w:r>
        </w:p>
      </w:docPartBody>
    </w:docPart>
    <w:docPart>
      <w:docPartPr>
        <w:name w:val="70FD3E2341B84B91BFF98D106E19B8A4"/>
        <w:category>
          <w:name w:val="Algemeen"/>
          <w:gallery w:val="placeholder"/>
        </w:category>
        <w:types>
          <w:type w:val="bbPlcHdr"/>
        </w:types>
        <w:behaviors>
          <w:behavior w:val="content"/>
        </w:behaviors>
        <w:guid w:val="{C778DB1C-8D43-45F7-9353-9C083A2AB3C2}"/>
      </w:docPartPr>
      <w:docPartBody>
        <w:p w:rsidR="002740A0" w:rsidRDefault="002740A0" w:rsidP="002740A0">
          <w:pPr>
            <w:pStyle w:val="70FD3E2341B84B91BFF98D106E19B8A4"/>
          </w:pPr>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B"/>
    <w:rsid w:val="000A1B93"/>
    <w:rsid w:val="002233FC"/>
    <w:rsid w:val="002740A0"/>
    <w:rsid w:val="003321F1"/>
    <w:rsid w:val="00373AFD"/>
    <w:rsid w:val="006103EA"/>
    <w:rsid w:val="00705178"/>
    <w:rsid w:val="00767C3C"/>
    <w:rsid w:val="00783D0F"/>
    <w:rsid w:val="007D439B"/>
    <w:rsid w:val="0084433E"/>
    <w:rsid w:val="0095133C"/>
    <w:rsid w:val="00971779"/>
    <w:rsid w:val="00B9730D"/>
    <w:rsid w:val="00C25844"/>
    <w:rsid w:val="00CB2D46"/>
    <w:rsid w:val="00CD779C"/>
    <w:rsid w:val="00D713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740A0"/>
    <w:rPr>
      <w:color w:val="666666"/>
    </w:rPr>
  </w:style>
  <w:style w:type="paragraph" w:customStyle="1" w:styleId="70FD3E2341B84B91BFF98D106E19B8A4">
    <w:name w:val="70FD3E2341B84B91BFF98D106E19B8A4"/>
    <w:rsid w:val="002740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RCUS45HN67DU-974321440-348561</_dlc_DocId>
    <_dlc_DocIdUrl xmlns="558c601a-c172-4142-980b-33deeaa1e95d">
      <Url>https://sscons.sharepoint.com/sites/ORG-IC/_layouts/15/DocIdRedir.aspx?ID=RCUS45HN67DU-974321440-348561</Url>
      <Description>RCUS45HN67DU-974321440-348561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96BED-B2C5-46AF-994D-06E5BDCCF57B}">
  <ds:schemaRefs>
    <ds:schemaRef ds:uri="http://schemas.microsoft.com/sharepoint/events"/>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4F586629-AE00-475E-A377-6C216057BF35}">
  <ds:schemaRefs>
    <ds:schemaRef ds:uri="http://schemas.microsoft.com/office/2006/documentManagement/types"/>
    <ds:schemaRef ds:uri="128ee3f7-829e-4555-9a1a-4c53ac6fd304"/>
    <ds:schemaRef ds:uri="http://schemas.openxmlformats.org/package/2006/metadata/core-properties"/>
    <ds:schemaRef ds:uri="http://www.w3.org/XML/1998/namespace"/>
    <ds:schemaRef ds:uri="http://purl.org/dc/terms/"/>
    <ds:schemaRef ds:uri="http://purl.org/dc/dcmitype/"/>
    <ds:schemaRef ds:uri="http://purl.org/dc/elements/1.1/"/>
    <ds:schemaRef ds:uri="http://schemas.microsoft.com/office/infopath/2007/PartnerControls"/>
    <ds:schemaRef ds:uri="558c601a-c172-4142-980b-33deeaa1e95d"/>
    <ds:schemaRef ds:uri="http://schemas.microsoft.com/office/2006/metadata/properties"/>
  </ds:schemaRefs>
</ds:datastoreItem>
</file>

<file path=customXml/itemProps4.xml><?xml version="1.0" encoding="utf-8"?>
<ds:datastoreItem xmlns:ds="http://schemas.openxmlformats.org/officeDocument/2006/customXml" ds:itemID="{4C06AE89-38E4-49B3-9D8D-0D88262E2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299</Words>
  <Characters>2082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12</cp:revision>
  <cp:lastPrinted>2019-01-04T09:57:00Z</cp:lastPrinted>
  <dcterms:created xsi:type="dcterms:W3CDTF">2025-07-07T06:52:00Z</dcterms:created>
  <dcterms:modified xsi:type="dcterms:W3CDTF">2025-08-07T06:03:00Z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13985c39-5f88-487e-a92e-12fbd5e04c37</vt:lpwstr>
  </property>
  <property fmtid="{D5CDD505-2E9C-101B-9397-08002B2CF9AE}" pid="4" name="MediaServiceImageTags">
    <vt:lpwstr/>
  </property>
</Properties>
</file>